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1103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7561195" name="7dca8880-2a79-11f0-9f0c-b5d6f68f12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924646" name="7dca8880-2a79-11f0-9f0c-b5d6f68f12e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8598014" name="4e6050b0-2a84-11f0-ba37-499432afda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791660" name="4e6050b0-2a84-11f0-ba37-499432afdaf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Villa Silvana</w:t>
            </w:r>
          </w:p>
          <w:p>
            <w:pPr>
              <w:spacing w:before="0" w:after="0" w:line="240" w:lineRule="auto"/>
            </w:pPr>
            <w:r>
              <w:t>3004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5614642" name="fc14fe70-5e34-11f0-8ecf-9193491d93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835153" name="fc14fe70-5e34-11f0-8ecf-9193491d934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1105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8545524" name="92215120-5e35-11f0-a938-b754105e9b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161239" name="92215120-5e35-11f0-a938-b754105e9b1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1103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0686" name="1b5ea6d0-2a7a-11f0-8d25-c305187fca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269922" name="1b5ea6d0-2a7a-11f0-8d25-c305187fca8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1105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6421522" name="5fb097e0-2a7e-11f0-948f-3dec11648e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2186111" name="5fb097e0-2a7e-11f0-948f-3dec11648ee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Villa Silvana</w:t>
            </w:r>
          </w:p>
          <w:p>
            <w:pPr>
              <w:spacing w:before="0" w:after="0" w:line="240" w:lineRule="auto"/>
            </w:pPr>
            <w:r>
              <w:t>3004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2944277" name="315f6b60-5e35-11f0-8719-2fe307554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64256" name="315f6b60-5e35-11f0-8719-2fe30755467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1105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5836276" name="3851df60-5e36-11f0-8cf6-b126e06859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777683" name="3851df60-5e36-11f0-8cf6-b126e068591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7841515" name="b9810ce0-5e37-11f0-853d-013a62ef3f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168665" name="b9810ce0-5e37-11f0-853d-013a62ef3ff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2825277" name="36358e80-2a82-11f0-8a5f-999f00235b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501084" name="36358e80-2a82-11f0-8a5f-999f00235be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Original Restaurant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180152" name="51717dc0-2a83-11f0-91ca-afb1ea901f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673010" name="51717dc0-2a83-11f0-91ca-afb1ea901fd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Belmont</w:t>
            </w:r>
          </w:p>
          <w:p>
            <w:pPr>
              <w:spacing w:before="0" w:after="0" w:line="240" w:lineRule="auto"/>
            </w:pPr>
            <w:r>
              <w:t>5.OG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5245143" name="c9d1a940-5e2f-11f0-9839-8f447316d5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165918" name="c9d1a940-5e2f-11f0-9839-8f447316d5e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1365660" name="7b209330-5e37-11f0-8afa-55f0cb1825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610318" name="7b209330-5e37-11f0-8afa-55f0cb18257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6206168" name="f198caa0-5e37-11f0-89c2-dd1e11f7eb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241606" name="f198caa0-5e37-11f0-89c2-dd1e11f7ebe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1103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0699449" name="8450cd30-2a7a-11f0-8fb4-eb2cbeea1b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711226" name="8450cd30-2a7a-11f0-8fb4-eb2cbeea1b3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1105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und Tapete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6786304" name="20b4ac10-2a7f-11f0-9194-018699d86d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150799" name="20b4ac10-2a7f-11f0-9194-018699d86d5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1105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0387726" name="e6d48a60-2a7e-11f0-9f03-db8e1cfa23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647731" name="e6d48a60-2a7e-11f0-9f03-db8e1cfa230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1103</w:t>
            </w:r>
          </w:p>
          <w:p>
            <w:pPr>
              <w:spacing w:before="0" w:after="0" w:line="240" w:lineRule="auto"/>
            </w:pPr>
            <w:r>
              <w:t>1103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alter 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8931039" name="4d32bc40-2a7b-11f0-ac45-2db05e3fd5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14296" name="4d32bc40-2a7b-11f0-ac45-2db05e3fd5e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1OG</w:t>
            </w:r>
          </w:p>
        </w:tc>
        <w:tc>
          <w:p>
            <w:pPr>
              <w:spacing w:before="0" w:after="0" w:line="240" w:lineRule="auto"/>
            </w:pPr>
            <w:r>
              <w:t>Brandabschnitte</w:t>
            </w:r>
          </w:p>
        </w:tc>
        <w:tc>
          <w:p>
            <w:pPr>
              <w:spacing w:before="0" w:after="0" w:line="240" w:lineRule="auto"/>
            </w:pPr>
            <w:r>
              <w:t>Verdacht auf Brandschutzplatte etc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0699684" name="84c40f20-2a7f-11f0-baeb-e51fd80052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602293" name="84c40f20-2a7f-11f0-baeb-e51fd800529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3862932" name="60e8c260-2a81-11f0-a615-c78c789d21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831578" name="60e8c260-2a81-11f0-a615-c78c789d21e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9495776" name="b11b75c0-2a81-11f0-b0f8-77c46d8a7e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128994" name="b11b75c0-2a81-11f0-b0f8-77c46d8a7e9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p>
            <w:pPr>
              <w:spacing w:before="0" w:after="0" w:line="240" w:lineRule="auto"/>
            </w:pPr>
            <w:r>
              <w:t>Verdacht auf FCKW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3397039" name="cf61d3f0-2a84-11f0-bda7-2f7bb86833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45672" name="cf61d3f0-2a84-11f0-bda7-2f7bb86833e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bleihaltige Elektroisolationsrohre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7688249" name="fdb83120-2a81-11f0-b01f-15b3a1043e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290443" name="fdb83120-2a81-11f0-b01f-15b3a1043ec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 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Kühlzellendämmung</w:t>
            </w:r>
          </w:p>
        </w:tc>
        <w:tc>
          <w:p>
            <w:pPr>
              <w:spacing w:before="0" w:after="0" w:line="240" w:lineRule="auto"/>
            </w:pPr>
            <w:r>
              <w:t>Verdacht auf FCKW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0496056" name="a72d94b0-2a83-11f0-8912-19277c0986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4051144" name="a72d94b0-2a83-11f0-8912-19277c0986b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Belmont</w:t>
            </w:r>
          </w:p>
          <w:p>
            <w:pPr>
              <w:spacing w:before="0" w:after="0" w:line="240" w:lineRule="auto"/>
            </w:pPr>
            <w:r>
              <w:t>2004</w:t>
            </w:r>
          </w:p>
        </w:tc>
        <w:tc>
          <w:p>
            <w:pPr>
              <w:spacing w:before="0" w:after="0" w:line="240" w:lineRule="auto"/>
            </w:pPr>
            <w:r>
              <w:t>ganzes Zimmer 2004</w:t>
            </w:r>
          </w:p>
        </w:tc>
        <w:tc>
          <w:p>
            <w:pPr>
              <w:spacing w:before="0" w:after="0" w:line="240" w:lineRule="auto"/>
            </w:pPr>
            <w:r>
              <w:t>umgebaut nach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8927876" name="10cba090-2a86-11f0-922b-f536d05bf8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145501" name="10cba090-2a86-11f0-922b-f536d05bf87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Zigarrenlounge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1100745" name="91b141f0-2a87-11f0-923c-d99a0fda4f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168904" name="91b141f0-2a87-11f0-923c-d99a0fda4fe2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Zigarrenlounge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Verkleidungsholz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8056299" name="cbaeba30-2a88-11f0-b698-49c8949d6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445611" name="cbaeba30-2a88-11f0-b698-49c8949d6770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Traffo</w:t>
            </w:r>
          </w:p>
        </w:tc>
        <w:tc>
          <w:p>
            <w:pPr>
              <w:spacing w:before="0" w:after="0" w:line="240" w:lineRule="auto"/>
            </w:pPr>
            <w:r>
              <w:t>Asbestkissen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0598486" name="b1586010-2a73-11f0-b099-89d5ae66b7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990270" name="b1586010-2a73-11f0-b099-89d5ae66b7b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1219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Fliesen unter Fliesen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5016189" name="67f02410-571b-11f0-a6ea-398018480c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820883" name="67f02410-571b-11f0-a6ea-398018480cd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1103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2.Lage 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8439309" name="16e51540-571f-11f0-b413-598bea90f1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434817" name="16e51540-571f-11f0-b413-598bea90f1e6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2.Lage 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8048863" name="e3d35c10-5e36-11f0-bad7-2d0ade9609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541712" name="e3d35c10-5e36-11f0-bad7-2d0ade96096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1103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2.Lage 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9988440" name="60b93ac0-571f-11f0-a8b9-ef82b41012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778622" name="60b93ac0-571f-11f0-a8b9-ef82b4101285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Villa Silvana</w:t>
            </w:r>
          </w:p>
          <w:p>
            <w:pPr>
              <w:spacing w:before="0" w:after="0" w:line="240" w:lineRule="auto"/>
            </w:pPr>
            <w:r>
              <w:t>3004</w:t>
            </w:r>
          </w:p>
        </w:tc>
        <w:tc>
          <w:p>
            <w:pPr>
              <w:spacing w:before="0" w:after="0" w:line="240" w:lineRule="auto"/>
            </w:pPr>
            <w:r>
              <w:t>2.Lage 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8446111" name="c19911f0-5e34-11f0-afa1-75837a259f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576348" name="c19911f0-5e34-11f0-afa1-75837a259fa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2.Lage 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2532864" name="31ae3cc0-5e37-11f0-9c2a-ed528770e3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157367" name="31ae3cc0-5e37-11f0-9c2a-ed528770e3a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1103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2.Lage 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1236777" name="ac7448b0-571f-11f0-9be4-a53b1c2143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87072" name="ac7448b0-571f-11f0-9be4-a53b1c214349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Waldhaus Flims</w:t>
          </w:r>
        </w:p>
        <w:p>
          <w:pPr>
            <w:spacing w:before="0" w:after="0"/>
          </w:pPr>
          <w:r>
            <w:t>262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footer.xml" Type="http://schemas.openxmlformats.org/officeDocument/2006/relationships/footer" Id="rId3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